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8355571" name="3864ba70-2f2b-11f0-860b-87a29fbbef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345819" name="3864ba70-2f2b-11f0-860b-87a29fbbefc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4723349" name="46d79c80-2f2b-11f0-977e-7f6779a6ce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6774862" name="46d79c80-2f2b-11f0-977e-7f6779a6ce6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7817503" name="523bb7f0-2f2b-11f0-9dd0-53c1046a69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4368389" name="523bb7f0-2f2b-11f0-9dd0-53c1046a692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1680574" name="8ddb15d0-2f2b-11f0-ae0d-e124661840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713535" name="8ddb15d0-2f2b-11f0-ae0d-e124661840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0027836" name="cb611890-2f2c-11f0-99aa-af8b1b53ce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768714" name="cb611890-2f2c-11f0-99aa-af8b1b53ce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4805596" name="d6647660-2f2c-11f0-9bc5-a7154088b7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014274" name="d6647660-2f2c-11f0-9bc5-a7154088b7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/ Gang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427702" name="e85868e0-2f2c-11f0-b04d-1762e6715a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5729699" name="e85868e0-2f2c-11f0-b04d-1762e6715a3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7755673" name="02dcbd60-2f2d-11f0-adfc-2baa8e406b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526565" name="02dcbd60-2f2d-11f0-adfc-2baa8e406b4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Wohnzimner / 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646105" name="25d86da0-2f2d-11f0-a0f0-f9f049f51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139302" name="25d86da0-2f2d-11f0-a0f0-f9f049f515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